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2410C" w14:textId="496D6DA1" w:rsidR="008C633A" w:rsidRPr="00DE2E8D" w:rsidRDefault="00000000">
      <w:pPr>
        <w:pStyle w:val="Heading1"/>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Daily Standup – 10/</w:t>
      </w:r>
      <w:r w:rsidR="0076579B">
        <w:rPr>
          <w:rFonts w:ascii="Times New Roman" w:hAnsi="Times New Roman" w:cs="Times New Roman"/>
          <w:color w:val="000000" w:themeColor="text1"/>
          <w:sz w:val="24"/>
          <w:szCs w:val="24"/>
        </w:rPr>
        <w:t>9</w:t>
      </w:r>
    </w:p>
    <w:p w14:paraId="792648D1" w14:textId="77777777"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Attendees: Ana Maria Martinez, Angel Duarte, Jaqueline Lizeth Lopez, Jennifer Mesa, Julian Novak</w:t>
      </w:r>
    </w:p>
    <w:p w14:paraId="4CC463A6" w14:textId="0103D634"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Start time: </w:t>
      </w:r>
      <w:r w:rsidR="0076579B">
        <w:rPr>
          <w:rFonts w:ascii="Times New Roman" w:hAnsi="Times New Roman" w:cs="Times New Roman"/>
          <w:color w:val="000000" w:themeColor="text1"/>
          <w:sz w:val="24"/>
          <w:szCs w:val="24"/>
        </w:rPr>
        <w:t>7</w:t>
      </w:r>
      <w:r w:rsidR="00832E51">
        <w:rPr>
          <w:rFonts w:ascii="Times New Roman" w:hAnsi="Times New Roman" w:cs="Times New Roman"/>
          <w:color w:val="000000" w:themeColor="text1"/>
          <w:sz w:val="24"/>
          <w:szCs w:val="24"/>
        </w:rPr>
        <w:t>:</w:t>
      </w:r>
      <w:r w:rsidR="0076579B">
        <w:rPr>
          <w:rFonts w:ascii="Times New Roman" w:hAnsi="Times New Roman" w:cs="Times New Roman"/>
          <w:color w:val="000000" w:themeColor="text1"/>
          <w:sz w:val="24"/>
          <w:szCs w:val="24"/>
        </w:rPr>
        <w:t>00</w:t>
      </w:r>
      <w:r w:rsidRPr="00DE2E8D">
        <w:rPr>
          <w:rFonts w:ascii="Times New Roman" w:hAnsi="Times New Roman" w:cs="Times New Roman"/>
          <w:color w:val="000000" w:themeColor="text1"/>
          <w:sz w:val="24"/>
          <w:szCs w:val="24"/>
        </w:rPr>
        <w:t xml:space="preserve"> PM</w:t>
      </w:r>
    </w:p>
    <w:p w14:paraId="252FBC89" w14:textId="6672923F"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End time: </w:t>
      </w:r>
      <w:r w:rsidR="0076579B">
        <w:rPr>
          <w:rFonts w:ascii="Times New Roman" w:hAnsi="Times New Roman" w:cs="Times New Roman"/>
          <w:color w:val="000000" w:themeColor="text1"/>
          <w:sz w:val="24"/>
          <w:szCs w:val="24"/>
        </w:rPr>
        <w:t>10</w:t>
      </w:r>
      <w:r w:rsidR="00832E51">
        <w:rPr>
          <w:rFonts w:ascii="Times New Roman" w:hAnsi="Times New Roman" w:cs="Times New Roman"/>
          <w:color w:val="000000" w:themeColor="text1"/>
          <w:sz w:val="24"/>
          <w:szCs w:val="24"/>
        </w:rPr>
        <w:t>:</w:t>
      </w:r>
      <w:r w:rsidR="0076579B">
        <w:rPr>
          <w:rFonts w:ascii="Times New Roman" w:hAnsi="Times New Roman" w:cs="Times New Roman"/>
          <w:color w:val="000000" w:themeColor="text1"/>
          <w:sz w:val="24"/>
          <w:szCs w:val="24"/>
        </w:rPr>
        <w:t>30</w:t>
      </w:r>
      <w:r w:rsidRPr="00DE2E8D">
        <w:rPr>
          <w:rFonts w:ascii="Times New Roman" w:hAnsi="Times New Roman" w:cs="Times New Roman"/>
          <w:color w:val="000000" w:themeColor="text1"/>
          <w:sz w:val="24"/>
          <w:szCs w:val="24"/>
        </w:rPr>
        <w:t xml:space="preserve"> PM</w:t>
      </w:r>
    </w:p>
    <w:p w14:paraId="33609675" w14:textId="38380FFF"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All attendees worked for</w:t>
      </w:r>
      <w:r w:rsidR="00DE2E8D">
        <w:rPr>
          <w:rFonts w:ascii="Times New Roman" w:hAnsi="Times New Roman" w:cs="Times New Roman"/>
          <w:color w:val="000000" w:themeColor="text1"/>
          <w:sz w:val="24"/>
          <w:szCs w:val="24"/>
        </w:rPr>
        <w:t xml:space="preserve"> 3</w:t>
      </w:r>
      <w:r w:rsidR="00832E51">
        <w:rPr>
          <w:rFonts w:ascii="Times New Roman" w:hAnsi="Times New Roman" w:cs="Times New Roman"/>
          <w:color w:val="000000" w:themeColor="text1"/>
          <w:sz w:val="24"/>
          <w:szCs w:val="24"/>
        </w:rPr>
        <w:t>.</w:t>
      </w:r>
      <w:r w:rsidR="0076579B">
        <w:rPr>
          <w:rFonts w:ascii="Times New Roman" w:hAnsi="Times New Roman" w:cs="Times New Roman"/>
          <w:color w:val="000000" w:themeColor="text1"/>
          <w:sz w:val="24"/>
          <w:szCs w:val="24"/>
        </w:rPr>
        <w:t>5</w:t>
      </w:r>
      <w:r w:rsidRPr="00DE2E8D">
        <w:rPr>
          <w:rFonts w:ascii="Times New Roman" w:hAnsi="Times New Roman" w:cs="Times New Roman"/>
          <w:color w:val="000000" w:themeColor="text1"/>
          <w:sz w:val="24"/>
          <w:szCs w:val="24"/>
        </w:rPr>
        <w:t xml:space="preserve"> hour</w:t>
      </w:r>
      <w:r w:rsidR="00DE2E8D">
        <w:rPr>
          <w:rFonts w:ascii="Times New Roman" w:hAnsi="Times New Roman" w:cs="Times New Roman"/>
          <w:color w:val="000000" w:themeColor="text1"/>
          <w:sz w:val="24"/>
          <w:szCs w:val="24"/>
        </w:rPr>
        <w:t>s</w:t>
      </w:r>
      <w:r w:rsidRPr="00DE2E8D">
        <w:rPr>
          <w:rFonts w:ascii="Times New Roman" w:hAnsi="Times New Roman" w:cs="Times New Roman"/>
          <w:color w:val="000000" w:themeColor="text1"/>
          <w:sz w:val="24"/>
          <w:szCs w:val="24"/>
        </w:rPr>
        <w:t>.</w:t>
      </w:r>
    </w:p>
    <w:p w14:paraId="1B78D34F" w14:textId="77777777" w:rsidR="008C633A" w:rsidRPr="00DE2E8D" w:rsidRDefault="008C633A">
      <w:pPr>
        <w:rPr>
          <w:rFonts w:ascii="Times New Roman" w:hAnsi="Times New Roman" w:cs="Times New Roman"/>
          <w:color w:val="000000" w:themeColor="text1"/>
          <w:sz w:val="24"/>
          <w:szCs w:val="24"/>
        </w:rPr>
      </w:pPr>
    </w:p>
    <w:p w14:paraId="054F3826" w14:textId="77777777"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Meeting Summary:</w:t>
      </w:r>
    </w:p>
    <w:p w14:paraId="4B29B0FE" w14:textId="3E1837AE"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This was the </w:t>
      </w:r>
      <w:r w:rsidR="00832E51">
        <w:rPr>
          <w:rFonts w:ascii="Times New Roman" w:hAnsi="Times New Roman" w:cs="Times New Roman"/>
          <w:color w:val="000000" w:themeColor="text1"/>
          <w:sz w:val="24"/>
          <w:szCs w:val="24"/>
        </w:rPr>
        <w:t>s</w:t>
      </w:r>
      <w:r w:rsidR="007C3B51">
        <w:rPr>
          <w:rFonts w:ascii="Times New Roman" w:hAnsi="Times New Roman" w:cs="Times New Roman"/>
          <w:color w:val="000000" w:themeColor="text1"/>
          <w:sz w:val="24"/>
          <w:szCs w:val="24"/>
        </w:rPr>
        <w:t>i</w:t>
      </w:r>
      <w:r w:rsidR="00832E51">
        <w:rPr>
          <w:rFonts w:ascii="Times New Roman" w:hAnsi="Times New Roman" w:cs="Times New Roman"/>
          <w:color w:val="000000" w:themeColor="text1"/>
          <w:sz w:val="24"/>
          <w:szCs w:val="24"/>
        </w:rPr>
        <w:t>x</w:t>
      </w:r>
      <w:r w:rsidR="007C3B51">
        <w:rPr>
          <w:rFonts w:ascii="Times New Roman" w:hAnsi="Times New Roman" w:cs="Times New Roman"/>
          <w:color w:val="000000" w:themeColor="text1"/>
          <w:sz w:val="24"/>
          <w:szCs w:val="24"/>
        </w:rPr>
        <w:t>th</w:t>
      </w:r>
      <w:r w:rsidRPr="00DE2E8D">
        <w:rPr>
          <w:rFonts w:ascii="Times New Roman" w:hAnsi="Times New Roman" w:cs="Times New Roman"/>
          <w:color w:val="000000" w:themeColor="text1"/>
          <w:sz w:val="24"/>
          <w:szCs w:val="24"/>
        </w:rPr>
        <w:t xml:space="preserve"> official standup for the Python game project. The team discussed progress since the previous meeting, reviewed integration between the frontend prototype and backend structure, and coordinated remaining work before the next sprint planning session.</w:t>
      </w:r>
    </w:p>
    <w:p w14:paraId="1977DA0A"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Ana Maria Martinez:</w:t>
      </w:r>
    </w:p>
    <w:p w14:paraId="25F47C57" w14:textId="664D7AFD"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Since the last scrum: </w:t>
      </w:r>
      <w:r w:rsidR="00832E51">
        <w:rPr>
          <w:rFonts w:ascii="Times New Roman" w:hAnsi="Times New Roman" w:cs="Times New Roman"/>
          <w:color w:val="000000" w:themeColor="text1"/>
          <w:sz w:val="24"/>
          <w:szCs w:val="24"/>
        </w:rPr>
        <w:t xml:space="preserve">Continued to refine the tutorial, level flow and gathered user feedback. </w:t>
      </w:r>
      <w:r w:rsidR="00956C78">
        <w:rPr>
          <w:rFonts w:ascii="Times New Roman" w:hAnsi="Times New Roman" w:cs="Times New Roman"/>
          <w:color w:val="000000" w:themeColor="text1"/>
          <w:sz w:val="24"/>
          <w:szCs w:val="24"/>
        </w:rPr>
        <w:t xml:space="preserve"> </w:t>
      </w:r>
    </w:p>
    <w:p w14:paraId="4B885502" w14:textId="5475AA06" w:rsidR="00956C78" w:rsidRPr="00DE2E8D" w:rsidRDefault="00000000" w:rsidP="00956C78">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Before next scrum: </w:t>
      </w:r>
      <w:r w:rsidR="00832E51">
        <w:rPr>
          <w:rFonts w:ascii="Times New Roman" w:hAnsi="Times New Roman" w:cs="Times New Roman"/>
          <w:color w:val="000000" w:themeColor="text1"/>
          <w:sz w:val="24"/>
          <w:szCs w:val="24"/>
        </w:rPr>
        <w:t>Finish</w:t>
      </w:r>
      <w:r w:rsidR="00956C78">
        <w:rPr>
          <w:rFonts w:ascii="Times New Roman" w:hAnsi="Times New Roman" w:cs="Times New Roman"/>
          <w:color w:val="000000" w:themeColor="text1"/>
          <w:sz w:val="24"/>
          <w:szCs w:val="24"/>
        </w:rPr>
        <w:t xml:space="preserve"> refin</w:t>
      </w:r>
      <w:r w:rsidR="00832E51">
        <w:rPr>
          <w:rFonts w:ascii="Times New Roman" w:hAnsi="Times New Roman" w:cs="Times New Roman"/>
          <w:color w:val="000000" w:themeColor="text1"/>
          <w:sz w:val="24"/>
          <w:szCs w:val="24"/>
        </w:rPr>
        <w:t>ing</w:t>
      </w:r>
      <w:r w:rsidR="00956C78">
        <w:rPr>
          <w:rFonts w:ascii="Times New Roman" w:hAnsi="Times New Roman" w:cs="Times New Roman"/>
          <w:color w:val="000000" w:themeColor="text1"/>
          <w:sz w:val="24"/>
          <w:szCs w:val="24"/>
        </w:rPr>
        <w:t xml:space="preserve"> the </w:t>
      </w:r>
      <w:r w:rsidR="00B50388">
        <w:rPr>
          <w:rFonts w:ascii="Times New Roman" w:hAnsi="Times New Roman" w:cs="Times New Roman"/>
          <w:color w:val="000000" w:themeColor="text1"/>
          <w:sz w:val="24"/>
          <w:szCs w:val="24"/>
        </w:rPr>
        <w:t>tutorial,</w:t>
      </w:r>
      <w:r w:rsidR="00956C78">
        <w:rPr>
          <w:rFonts w:ascii="Times New Roman" w:hAnsi="Times New Roman" w:cs="Times New Roman"/>
          <w:color w:val="000000" w:themeColor="text1"/>
          <w:sz w:val="24"/>
          <w:szCs w:val="24"/>
        </w:rPr>
        <w:t xml:space="preserve"> level flow and gather</w:t>
      </w:r>
      <w:r w:rsidR="00832E51">
        <w:rPr>
          <w:rFonts w:ascii="Times New Roman" w:hAnsi="Times New Roman" w:cs="Times New Roman"/>
          <w:color w:val="000000" w:themeColor="text1"/>
          <w:sz w:val="24"/>
          <w:szCs w:val="24"/>
        </w:rPr>
        <w:t>ing</w:t>
      </w:r>
      <w:r w:rsidR="00956C78">
        <w:rPr>
          <w:rFonts w:ascii="Times New Roman" w:hAnsi="Times New Roman" w:cs="Times New Roman"/>
          <w:color w:val="000000" w:themeColor="text1"/>
          <w:sz w:val="24"/>
          <w:szCs w:val="24"/>
        </w:rPr>
        <w:t xml:space="preserve"> user feedback. </w:t>
      </w:r>
    </w:p>
    <w:p w14:paraId="1685D5F7"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Waiting on backend connections to complete prototype testing.</w:t>
      </w:r>
    </w:p>
    <w:p w14:paraId="276E3402"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Angel Duarte:</w:t>
      </w:r>
    </w:p>
    <w:p w14:paraId="49CDEAF2" w14:textId="64F37385" w:rsidR="008C633A" w:rsidRPr="00832E51" w:rsidRDefault="00000000" w:rsidP="00832E51">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Since the last scrum: </w:t>
      </w:r>
      <w:r w:rsidR="00832E51">
        <w:rPr>
          <w:rFonts w:ascii="Times New Roman" w:hAnsi="Times New Roman" w:cs="Times New Roman"/>
          <w:color w:val="000000" w:themeColor="text1"/>
          <w:sz w:val="24"/>
          <w:szCs w:val="24"/>
        </w:rPr>
        <w:t xml:space="preserve">Continued to optimize data handling for players and test autosave. </w:t>
      </w:r>
    </w:p>
    <w:p w14:paraId="7BBB24EB" w14:textId="631C22A1"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Before next scrum: </w:t>
      </w:r>
      <w:r w:rsidR="00832E51">
        <w:rPr>
          <w:rFonts w:ascii="Times New Roman" w:hAnsi="Times New Roman" w:cs="Times New Roman"/>
          <w:color w:val="000000" w:themeColor="text1"/>
          <w:sz w:val="24"/>
          <w:szCs w:val="24"/>
        </w:rPr>
        <w:t>Finish</w:t>
      </w:r>
      <w:r w:rsidR="00E3013B">
        <w:rPr>
          <w:rFonts w:ascii="Times New Roman" w:hAnsi="Times New Roman" w:cs="Times New Roman"/>
          <w:color w:val="000000" w:themeColor="text1"/>
          <w:sz w:val="24"/>
          <w:szCs w:val="24"/>
        </w:rPr>
        <w:t xml:space="preserve"> optimiz</w:t>
      </w:r>
      <w:r w:rsidR="00832E51">
        <w:rPr>
          <w:rFonts w:ascii="Times New Roman" w:hAnsi="Times New Roman" w:cs="Times New Roman"/>
          <w:color w:val="000000" w:themeColor="text1"/>
          <w:sz w:val="24"/>
          <w:szCs w:val="24"/>
        </w:rPr>
        <w:t>ing</w:t>
      </w:r>
      <w:r w:rsidR="00E3013B">
        <w:rPr>
          <w:rFonts w:ascii="Times New Roman" w:hAnsi="Times New Roman" w:cs="Times New Roman"/>
          <w:color w:val="000000" w:themeColor="text1"/>
          <w:sz w:val="24"/>
          <w:szCs w:val="24"/>
        </w:rPr>
        <w:t xml:space="preserve"> data handling for players and test autosave. </w:t>
      </w:r>
    </w:p>
    <w:p w14:paraId="558457DC"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Syncing data storage between user accounts and device sessions.</w:t>
      </w:r>
    </w:p>
    <w:p w14:paraId="512B82F0"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Jaqueline Lizeth Lopez:</w:t>
      </w:r>
    </w:p>
    <w:p w14:paraId="6E100FC4" w14:textId="3A50CA3D" w:rsidR="00832E51" w:rsidRPr="008C4B67" w:rsidRDefault="00000000" w:rsidP="00832E51">
      <w:pPr>
        <w:pStyle w:val="ListBullet2"/>
        <w:rPr>
          <w:rFonts w:ascii="Times New Roman" w:hAnsi="Times New Roman" w:cs="Times New Roman"/>
          <w:color w:val="000000" w:themeColor="text1"/>
          <w:sz w:val="24"/>
          <w:szCs w:val="24"/>
        </w:rPr>
      </w:pPr>
      <w:r w:rsidRPr="00832E51">
        <w:rPr>
          <w:rFonts w:ascii="Times New Roman" w:hAnsi="Times New Roman" w:cs="Times New Roman"/>
          <w:color w:val="000000" w:themeColor="text1"/>
          <w:sz w:val="24"/>
          <w:szCs w:val="24"/>
        </w:rPr>
        <w:t xml:space="preserve">Since the last scrum: </w:t>
      </w:r>
      <w:r w:rsidR="00832E51" w:rsidRPr="008C4B67">
        <w:rPr>
          <w:rFonts w:ascii="Times New Roman" w:hAnsi="Times New Roman" w:cs="Times New Roman"/>
          <w:color w:val="000000" w:themeColor="text1"/>
          <w:sz w:val="24"/>
          <w:szCs w:val="24"/>
        </w:rPr>
        <w:t>Continue</w:t>
      </w:r>
      <w:r w:rsidR="00832E51">
        <w:rPr>
          <w:rFonts w:ascii="Times New Roman" w:hAnsi="Times New Roman" w:cs="Times New Roman"/>
          <w:color w:val="000000" w:themeColor="text1"/>
          <w:sz w:val="24"/>
          <w:szCs w:val="24"/>
        </w:rPr>
        <w:t>d</w:t>
      </w:r>
      <w:r w:rsidR="00832E51" w:rsidRPr="008C4B67">
        <w:rPr>
          <w:rFonts w:ascii="Times New Roman" w:hAnsi="Times New Roman" w:cs="Times New Roman"/>
          <w:color w:val="000000" w:themeColor="text1"/>
          <w:sz w:val="24"/>
          <w:szCs w:val="24"/>
        </w:rPr>
        <w:t xml:space="preserve"> refining the layout and UI mockups</w:t>
      </w:r>
    </w:p>
    <w:p w14:paraId="39B10A06" w14:textId="7939D296" w:rsidR="008C4B67" w:rsidRPr="00832E51" w:rsidRDefault="00000000" w:rsidP="008C4B67">
      <w:pPr>
        <w:pStyle w:val="ListBullet2"/>
        <w:rPr>
          <w:rFonts w:ascii="Times New Roman" w:hAnsi="Times New Roman" w:cs="Times New Roman"/>
          <w:color w:val="000000" w:themeColor="text1"/>
          <w:sz w:val="24"/>
          <w:szCs w:val="24"/>
        </w:rPr>
      </w:pPr>
      <w:r w:rsidRPr="00832E51">
        <w:rPr>
          <w:rFonts w:ascii="Times New Roman" w:hAnsi="Times New Roman" w:cs="Times New Roman"/>
          <w:color w:val="000000" w:themeColor="text1"/>
          <w:sz w:val="24"/>
          <w:szCs w:val="24"/>
        </w:rPr>
        <w:t xml:space="preserve">Before next scrum: </w:t>
      </w:r>
      <w:r w:rsidR="008C4B67" w:rsidRPr="00832E51">
        <w:rPr>
          <w:rFonts w:ascii="Times New Roman" w:hAnsi="Times New Roman" w:cs="Times New Roman"/>
          <w:color w:val="000000" w:themeColor="text1"/>
          <w:sz w:val="24"/>
          <w:szCs w:val="24"/>
        </w:rPr>
        <w:t>Continue refining the layout and UI mockups</w:t>
      </w:r>
    </w:p>
    <w:p w14:paraId="71F46F6D"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Ensuring consistent visual feedback across multiple screen resolutions.</w:t>
      </w:r>
    </w:p>
    <w:p w14:paraId="4963941F"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Jennifer Mesa:</w:t>
      </w:r>
    </w:p>
    <w:p w14:paraId="164AF690" w14:textId="31EBBB6D" w:rsidR="00562708" w:rsidRPr="00562708" w:rsidRDefault="00000000" w:rsidP="00562708">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lastRenderedPageBreak/>
        <w:t xml:space="preserve">Since the last scrum: </w:t>
      </w:r>
      <w:r w:rsidR="00832E51">
        <w:rPr>
          <w:rFonts w:ascii="Times New Roman" w:hAnsi="Times New Roman" w:cs="Times New Roman"/>
          <w:color w:val="000000" w:themeColor="text1"/>
          <w:sz w:val="24"/>
          <w:szCs w:val="24"/>
        </w:rPr>
        <w:t>Started finalizing the drafts and documentation</w:t>
      </w:r>
    </w:p>
    <w:p w14:paraId="16BF24E2" w14:textId="408906D4"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Before next scrum: </w:t>
      </w:r>
      <w:r w:rsidR="00832E51">
        <w:rPr>
          <w:rFonts w:ascii="Times New Roman" w:hAnsi="Times New Roman" w:cs="Times New Roman"/>
          <w:color w:val="000000" w:themeColor="text1"/>
          <w:sz w:val="24"/>
          <w:szCs w:val="24"/>
        </w:rPr>
        <w:t xml:space="preserve">Complete </w:t>
      </w:r>
      <w:r w:rsidR="00562708">
        <w:rPr>
          <w:rFonts w:ascii="Times New Roman" w:hAnsi="Times New Roman" w:cs="Times New Roman"/>
          <w:color w:val="000000" w:themeColor="text1"/>
          <w:sz w:val="24"/>
          <w:szCs w:val="24"/>
        </w:rPr>
        <w:t xml:space="preserve">the drafts and documentation </w:t>
      </w:r>
    </w:p>
    <w:p w14:paraId="3DF6A188"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Coordinating consistent terminology across all documentation sections.</w:t>
      </w:r>
    </w:p>
    <w:p w14:paraId="399FB76C"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Julian Novak:</w:t>
      </w:r>
    </w:p>
    <w:p w14:paraId="3F4C7BFB" w14:textId="49E2F229"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Since the last scrum: </w:t>
      </w:r>
      <w:r w:rsidR="00832E51">
        <w:rPr>
          <w:rFonts w:ascii="Times New Roman" w:hAnsi="Times New Roman" w:cs="Times New Roman"/>
          <w:color w:val="000000" w:themeColor="text1"/>
          <w:sz w:val="24"/>
          <w:szCs w:val="24"/>
        </w:rPr>
        <w:t xml:space="preserve">Proposed </w:t>
      </w:r>
      <w:r w:rsidR="00832E51" w:rsidRPr="001B77F6">
        <w:rPr>
          <w:rFonts w:ascii="Times New Roman" w:hAnsi="Times New Roman" w:cs="Times New Roman"/>
          <w:color w:val="000000" w:themeColor="text1"/>
          <w:sz w:val="24"/>
          <w:szCs w:val="24"/>
        </w:rPr>
        <w:t xml:space="preserve">fixes </w:t>
      </w:r>
      <w:r w:rsidR="00832E51">
        <w:rPr>
          <w:rFonts w:ascii="Times New Roman" w:hAnsi="Times New Roman" w:cs="Times New Roman"/>
          <w:color w:val="000000" w:themeColor="text1"/>
          <w:sz w:val="24"/>
          <w:szCs w:val="24"/>
        </w:rPr>
        <w:t>on</w:t>
      </w:r>
      <w:r w:rsidR="00832E51" w:rsidRPr="001B77F6">
        <w:rPr>
          <w:rFonts w:ascii="Times New Roman" w:hAnsi="Times New Roman" w:cs="Times New Roman"/>
          <w:color w:val="000000" w:themeColor="text1"/>
          <w:sz w:val="24"/>
          <w:szCs w:val="24"/>
        </w:rPr>
        <w:t xml:space="preserve"> the test results</w:t>
      </w:r>
    </w:p>
    <w:p w14:paraId="2FBBD544" w14:textId="54159FFA" w:rsidR="00B50388" w:rsidRPr="001B77F6" w:rsidRDefault="00000000" w:rsidP="001B77F6">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Before next scrum</w:t>
      </w:r>
      <w:r w:rsidR="00675C9F" w:rsidRPr="00DE2E8D">
        <w:rPr>
          <w:rFonts w:ascii="Times New Roman" w:hAnsi="Times New Roman" w:cs="Times New Roman"/>
          <w:color w:val="000000" w:themeColor="text1"/>
          <w:sz w:val="24"/>
          <w:szCs w:val="24"/>
        </w:rPr>
        <w:t xml:space="preserve">: </w:t>
      </w:r>
      <w:r w:rsidR="00832E51">
        <w:rPr>
          <w:rFonts w:ascii="Times New Roman" w:hAnsi="Times New Roman" w:cs="Times New Roman"/>
          <w:color w:val="000000" w:themeColor="text1"/>
          <w:sz w:val="24"/>
          <w:szCs w:val="24"/>
        </w:rPr>
        <w:t>Begin implementing fixes on test results</w:t>
      </w:r>
      <w:r w:rsidR="00B50388" w:rsidRPr="001B77F6">
        <w:rPr>
          <w:rFonts w:ascii="Times New Roman" w:hAnsi="Times New Roman" w:cs="Times New Roman"/>
          <w:color w:val="000000" w:themeColor="text1"/>
          <w:sz w:val="24"/>
          <w:szCs w:val="24"/>
        </w:rPr>
        <w:t xml:space="preserve"> </w:t>
      </w:r>
    </w:p>
    <w:p w14:paraId="69E29A99"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Limited test sample due to ongoing prototype adjustments.</w:t>
      </w:r>
    </w:p>
    <w:sectPr w:rsidR="008C633A" w:rsidRPr="00DE2E8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354353598">
    <w:abstractNumId w:val="8"/>
  </w:num>
  <w:num w:numId="2" w16cid:durableId="1391076983">
    <w:abstractNumId w:val="6"/>
  </w:num>
  <w:num w:numId="3" w16cid:durableId="1564245796">
    <w:abstractNumId w:val="5"/>
  </w:num>
  <w:num w:numId="4" w16cid:durableId="1593853836">
    <w:abstractNumId w:val="4"/>
  </w:num>
  <w:num w:numId="5" w16cid:durableId="1180504405">
    <w:abstractNumId w:val="7"/>
  </w:num>
  <w:num w:numId="6" w16cid:durableId="271477990">
    <w:abstractNumId w:val="3"/>
  </w:num>
  <w:num w:numId="7" w16cid:durableId="1049189069">
    <w:abstractNumId w:val="2"/>
  </w:num>
  <w:num w:numId="8" w16cid:durableId="620578094">
    <w:abstractNumId w:val="1"/>
  </w:num>
  <w:num w:numId="9" w16cid:durableId="144711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B77F6"/>
    <w:rsid w:val="0029639D"/>
    <w:rsid w:val="00326F90"/>
    <w:rsid w:val="003B75DB"/>
    <w:rsid w:val="00466407"/>
    <w:rsid w:val="004C10FA"/>
    <w:rsid w:val="00562708"/>
    <w:rsid w:val="005B1862"/>
    <w:rsid w:val="00653AA8"/>
    <w:rsid w:val="00675C9F"/>
    <w:rsid w:val="0076579B"/>
    <w:rsid w:val="007C3B51"/>
    <w:rsid w:val="00832E51"/>
    <w:rsid w:val="008C4B67"/>
    <w:rsid w:val="008C633A"/>
    <w:rsid w:val="0091671B"/>
    <w:rsid w:val="00956C78"/>
    <w:rsid w:val="00AA1D8D"/>
    <w:rsid w:val="00B47730"/>
    <w:rsid w:val="00B50388"/>
    <w:rsid w:val="00CB0664"/>
    <w:rsid w:val="00CC0328"/>
    <w:rsid w:val="00DE2E8D"/>
    <w:rsid w:val="00E3013B"/>
    <w:rsid w:val="00E41B8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059D9F"/>
  <w14:defaultImageDpi w14:val="300"/>
  <w15:docId w15:val="{89E5AACB-8F83-6344-A154-37BB2B9F6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255</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Ana Martinez</cp:lastModifiedBy>
  <cp:revision>2</cp:revision>
  <dcterms:created xsi:type="dcterms:W3CDTF">2025-10-10T02:16:00Z</dcterms:created>
  <dcterms:modified xsi:type="dcterms:W3CDTF">2025-10-10T02:16:00Z</dcterms:modified>
  <cp:category/>
</cp:coreProperties>
</file>